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WC/ Dusche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21236800" name="019ed4a6-9f42-7692-8321-f848bd73de9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0560172" name="019ed4a6-9f42-7692-8321-f848bd73de9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2018179351" name="019ed4af-2565-7e5a-980e-cddf41ad51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2991871" name="019ed4af-2565-7e5a-980e-cddf41ad516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WC/ Dusche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86004999" name="019ed4a7-cf9a-76e0-bd74-507631e195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1013865" name="019ed4a7-cf9a-76e0-bd74-507631e1950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45863017" name="019ed4b0-6d03-7598-9a61-feab886f7f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7266770" name="019ed4b0-6d03-7598-9a61-feab886f7fb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34163810" name="019ed4b9-5e28-7ac8-89b0-fe72475954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3834131" name="019ed4b9-5e28-7ac8-89b0-fe724759545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WC/ Dusche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9208734" name="019ed4a8-f923-71fd-a761-70467441961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1551997" name="019ed4a8-f923-71fd-a761-70467441961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67992868" name="019ed4b1-7895-76c5-ae2f-ad37e20a93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5052728" name="019ed4b1-7895-76c5-ae2f-ad37e20a930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69034940" name="019ed4bb-ee25-7b9d-b09c-b88cc768763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8940026" name="019ed4bb-ee25-7b9d-b09c-b88cc768763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Hohle Gasse 35, 4323 Wallbach</w:t>
          </w:r>
        </w:p>
        <w:p>
          <w:pPr>
            <w:spacing w:before="0" w:after="0"/>
          </w:pPr>
          <w:r>
            <w:t>DN 983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